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Search Property Attachment and Disposal a matter involving continuing conduct and repeated events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LAW-02-10-012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LAW-02-10-012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Search Property Attachment and Disposal a matter involving continuing conduct and repeated events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